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9E0A79">
        <w:rPr>
          <w:sz w:val="24"/>
          <w:szCs w:val="24"/>
        </w:rPr>
        <w:t>о</w:t>
      </w:r>
      <w:r w:rsidR="00F4434F" w:rsidRPr="009E0A79">
        <w:rPr>
          <w:sz w:val="24"/>
          <w:szCs w:val="24"/>
        </w:rPr>
        <w:t xml:space="preserve">т </w:t>
      </w:r>
      <w:r w:rsidR="00D00624">
        <w:rPr>
          <w:sz w:val="24"/>
          <w:szCs w:val="24"/>
        </w:rPr>
        <w:t>«30</w:t>
      </w:r>
      <w:r w:rsidRPr="009E0A79">
        <w:rPr>
          <w:sz w:val="24"/>
          <w:szCs w:val="24"/>
        </w:rPr>
        <w:t xml:space="preserve">» </w:t>
      </w:r>
      <w:r w:rsidR="009E0A79">
        <w:rPr>
          <w:sz w:val="24"/>
          <w:szCs w:val="24"/>
        </w:rPr>
        <w:t>апреля</w:t>
      </w:r>
      <w:r w:rsidR="00E33D71" w:rsidRPr="009E0A79">
        <w:rPr>
          <w:sz w:val="24"/>
          <w:szCs w:val="24"/>
        </w:rPr>
        <w:t xml:space="preserve"> </w:t>
      </w:r>
      <w:r w:rsidRPr="009E0A79">
        <w:rPr>
          <w:sz w:val="24"/>
          <w:szCs w:val="24"/>
        </w:rPr>
        <w:t>20</w:t>
      </w:r>
      <w:r w:rsidR="001B0EC2" w:rsidRPr="009E0A79">
        <w:rPr>
          <w:sz w:val="24"/>
          <w:szCs w:val="24"/>
        </w:rPr>
        <w:t>2</w:t>
      </w:r>
      <w:r w:rsidR="008F5F12" w:rsidRPr="009E0A79">
        <w:rPr>
          <w:sz w:val="24"/>
          <w:szCs w:val="24"/>
        </w:rPr>
        <w:t>6</w:t>
      </w:r>
      <w:r w:rsidRPr="009E0A79">
        <w:rPr>
          <w:sz w:val="24"/>
          <w:szCs w:val="24"/>
        </w:rPr>
        <w:t xml:space="preserve"> г</w:t>
      </w:r>
      <w:r w:rsidR="001848C2" w:rsidRPr="009E0A79">
        <w:rPr>
          <w:sz w:val="24"/>
          <w:szCs w:val="24"/>
        </w:rPr>
        <w:t>ода</w:t>
      </w:r>
      <w:r w:rsidRPr="009E0A79">
        <w:rPr>
          <w:sz w:val="24"/>
          <w:szCs w:val="24"/>
        </w:rPr>
        <w:t xml:space="preserve"> № </w:t>
      </w:r>
      <w:r w:rsidR="00FD0CF3">
        <w:rPr>
          <w:sz w:val="24"/>
          <w:szCs w:val="24"/>
        </w:rPr>
        <w:t>225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551D74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</w:t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</w:t>
      </w: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б</w:t>
      </w:r>
      <w:r w:rsidR="001025A4" w:rsidRPr="001848C2">
        <w:rPr>
          <w:b/>
          <w:sz w:val="24"/>
          <w:szCs w:val="24"/>
        </w:rPr>
        <w:t>аланса</w:t>
      </w:r>
      <w:r w:rsidR="008F5F12">
        <w:rPr>
          <w:b/>
          <w:sz w:val="24"/>
          <w:szCs w:val="24"/>
        </w:rPr>
        <w:t xml:space="preserve"> </w:t>
      </w:r>
      <w:r w:rsidR="00551D74">
        <w:rPr>
          <w:b/>
          <w:sz w:val="24"/>
          <w:szCs w:val="24"/>
        </w:rPr>
        <w:t>а</w:t>
      </w:r>
      <w:r w:rsidR="008F5F12">
        <w:rPr>
          <w:b/>
          <w:sz w:val="24"/>
          <w:szCs w:val="24"/>
        </w:rPr>
        <w:t>дминистрации</w:t>
      </w:r>
      <w:r w:rsidR="008F5F12" w:rsidRPr="001848C2">
        <w:rPr>
          <w:b/>
          <w:sz w:val="24"/>
          <w:szCs w:val="24"/>
        </w:rPr>
        <w:t xml:space="preserve"> </w:t>
      </w:r>
      <w:r w:rsidRPr="001848C2">
        <w:rPr>
          <w:b/>
          <w:sz w:val="24"/>
          <w:szCs w:val="24"/>
        </w:rPr>
        <w:br/>
      </w:r>
      <w:r w:rsidR="00831C59">
        <w:rPr>
          <w:b/>
          <w:sz w:val="24"/>
          <w:szCs w:val="24"/>
        </w:rPr>
        <w:t>Новоигирминского</w:t>
      </w:r>
      <w:r w:rsidR="006932D3" w:rsidRPr="001848C2">
        <w:rPr>
          <w:b/>
          <w:sz w:val="24"/>
          <w:szCs w:val="24"/>
        </w:rPr>
        <w:t xml:space="preserve"> городского</w:t>
      </w:r>
    </w:p>
    <w:p w:rsidR="001025A4" w:rsidRPr="001848C2" w:rsidRDefault="00E33D71" w:rsidP="00810B91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6932D3" w:rsidRPr="001848C2">
        <w:rPr>
          <w:b/>
          <w:sz w:val="24"/>
          <w:szCs w:val="24"/>
        </w:rPr>
        <w:t>оселения</w:t>
      </w:r>
      <w:r w:rsidR="00FC4533">
        <w:rPr>
          <w:b/>
          <w:sz w:val="24"/>
          <w:szCs w:val="24"/>
        </w:rPr>
        <w:t xml:space="preserve"> Нижнеилимского района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810B91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1848C2">
        <w:rPr>
          <w:b w:val="0"/>
          <w:sz w:val="24"/>
          <w:szCs w:val="24"/>
        </w:rPr>
        <w:t>ерации, Федеральным</w:t>
      </w:r>
      <w:r w:rsidR="00217F8F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законом</w:t>
      </w:r>
      <w:r w:rsidR="00217F8F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от</w:t>
      </w:r>
      <w:r w:rsidR="00217F8F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217F8F">
        <w:rPr>
          <w:b w:val="0"/>
          <w:sz w:val="24"/>
          <w:szCs w:val="24"/>
        </w:rPr>
        <w:t xml:space="preserve"> </w:t>
      </w:r>
      <w:r w:rsidR="00217F8F" w:rsidRPr="001848C2">
        <w:rPr>
          <w:b w:val="0"/>
          <w:sz w:val="24"/>
          <w:szCs w:val="24"/>
        </w:rPr>
        <w:t>№ 129-ФЗ</w:t>
      </w:r>
      <w:r w:rsidR="00217F8F">
        <w:rPr>
          <w:b w:val="0"/>
          <w:sz w:val="24"/>
          <w:szCs w:val="24"/>
        </w:rPr>
        <w:t xml:space="preserve"> </w:t>
      </w:r>
      <w:r w:rsidR="00217F8F" w:rsidRPr="001848C2">
        <w:rPr>
          <w:b w:val="0"/>
          <w:sz w:val="24"/>
          <w:szCs w:val="24"/>
        </w:rPr>
        <w:t>«О</w:t>
      </w:r>
      <w:r w:rsidR="00D16519" w:rsidRPr="00D16519">
        <w:rPr>
          <w:b w:val="0"/>
          <w:sz w:val="24"/>
          <w:szCs w:val="24"/>
        </w:rPr>
        <w:t xml:space="preserve"> </w:t>
      </w:r>
      <w:r w:rsidR="00D16519" w:rsidRPr="001848C2">
        <w:rPr>
          <w:b w:val="0"/>
          <w:sz w:val="24"/>
          <w:szCs w:val="24"/>
        </w:rPr>
        <w:t>государственной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 xml:space="preserve">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</w:t>
      </w:r>
      <w:r w:rsidR="000A2536">
        <w:rPr>
          <w:b w:val="0"/>
          <w:sz w:val="24"/>
          <w:szCs w:val="24"/>
        </w:rPr>
        <w:t>Р</w:t>
      </w:r>
      <w:r w:rsidR="00501080" w:rsidRPr="001848C2">
        <w:rPr>
          <w:b w:val="0"/>
          <w:sz w:val="24"/>
          <w:szCs w:val="24"/>
        </w:rPr>
        <w:t xml:space="preserve">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</w:rPr>
        <w:t>во исполнение п</w:t>
      </w:r>
      <w:r w:rsidR="00810B91" w:rsidRPr="001848C2">
        <w:rPr>
          <w:b w:val="0"/>
          <w:sz w:val="24"/>
          <w:szCs w:val="24"/>
        </w:rPr>
        <w:t>ункта</w:t>
      </w:r>
      <w:r w:rsidR="008F5F12">
        <w:rPr>
          <w:b w:val="0"/>
          <w:sz w:val="24"/>
          <w:szCs w:val="24"/>
        </w:rPr>
        <w:t xml:space="preserve"> 1</w:t>
      </w:r>
      <w:r w:rsidR="009E0A79">
        <w:rPr>
          <w:b w:val="0"/>
          <w:sz w:val="24"/>
          <w:szCs w:val="24"/>
        </w:rPr>
        <w:t>8</w:t>
      </w:r>
      <w:r w:rsidR="00E33D71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П</w:t>
      </w:r>
      <w:r w:rsidR="00F53E54" w:rsidRPr="001848C2">
        <w:rPr>
          <w:b w:val="0"/>
          <w:sz w:val="24"/>
          <w:szCs w:val="24"/>
        </w:rPr>
        <w:t xml:space="preserve">лана ликвидационных мероприятий </w:t>
      </w:r>
      <w:r w:rsidR="008F5F12">
        <w:rPr>
          <w:b w:val="0"/>
          <w:sz w:val="24"/>
          <w:szCs w:val="24"/>
        </w:rPr>
        <w:t>Администрации</w:t>
      </w:r>
      <w:r w:rsidR="006932D3" w:rsidRPr="001848C2">
        <w:rPr>
          <w:b w:val="0"/>
          <w:sz w:val="24"/>
          <w:szCs w:val="24"/>
        </w:rPr>
        <w:t xml:space="preserve">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>
        <w:rPr>
          <w:b w:val="0"/>
          <w:sz w:val="24"/>
          <w:szCs w:val="24"/>
        </w:rPr>
        <w:t xml:space="preserve"> Нижнеилимского района</w:t>
      </w:r>
      <w:r w:rsidR="00F53E54" w:rsidRPr="001848C2">
        <w:rPr>
          <w:b w:val="0"/>
          <w:sz w:val="24"/>
          <w:szCs w:val="24"/>
        </w:rPr>
        <w:t xml:space="preserve">, утвержденного </w:t>
      </w:r>
      <w:r w:rsidR="00831C59" w:rsidRPr="00831C59">
        <w:rPr>
          <w:b w:val="0"/>
          <w:bCs w:val="0"/>
          <w:sz w:val="24"/>
          <w:szCs w:val="24"/>
        </w:rPr>
        <w:t xml:space="preserve">решением Думы </w:t>
      </w:r>
      <w:r w:rsidR="00831C59" w:rsidRPr="00831C59">
        <w:rPr>
          <w:b w:val="0"/>
          <w:bCs w:val="0"/>
          <w:iCs/>
          <w:sz w:val="24"/>
          <w:szCs w:val="24"/>
        </w:rPr>
        <w:t>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FC4533">
        <w:rPr>
          <w:b w:val="0"/>
          <w:bCs w:val="0"/>
          <w:iCs/>
          <w:sz w:val="24"/>
          <w:szCs w:val="24"/>
        </w:rPr>
        <w:t xml:space="preserve"> </w:t>
      </w:r>
      <w:r w:rsidR="00831C59" w:rsidRPr="00831C59">
        <w:rPr>
          <w:b w:val="0"/>
          <w:bCs w:val="0"/>
          <w:iCs/>
          <w:sz w:val="24"/>
          <w:szCs w:val="24"/>
        </w:rPr>
        <w:t xml:space="preserve"> от 15.09.2025 года № 9</w:t>
      </w:r>
      <w:r w:rsidR="008F5F12">
        <w:rPr>
          <w:b w:val="0"/>
          <w:bCs w:val="0"/>
          <w:iCs/>
          <w:sz w:val="24"/>
          <w:szCs w:val="24"/>
        </w:rPr>
        <w:t>5</w:t>
      </w:r>
      <w:r w:rsidR="00831C59" w:rsidRPr="00831C59">
        <w:rPr>
          <w:b w:val="0"/>
          <w:bCs w:val="0"/>
          <w:iCs/>
          <w:sz w:val="24"/>
          <w:szCs w:val="24"/>
        </w:rPr>
        <w:t xml:space="preserve"> «О ликвидации Думы 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31C59" w:rsidRPr="00831C59">
        <w:rPr>
          <w:b w:val="0"/>
          <w:bCs w:val="0"/>
          <w:iCs/>
          <w:sz w:val="24"/>
          <w:szCs w:val="24"/>
        </w:rPr>
        <w:t>»</w:t>
      </w:r>
      <w:r w:rsidR="00831C59">
        <w:rPr>
          <w:b w:val="0"/>
          <w:bCs w:val="0"/>
          <w:sz w:val="24"/>
          <w:szCs w:val="24"/>
        </w:rPr>
        <w:t xml:space="preserve">, </w:t>
      </w:r>
      <w:r w:rsidRPr="001848C2">
        <w:rPr>
          <w:b w:val="0"/>
          <w:sz w:val="24"/>
          <w:szCs w:val="24"/>
        </w:rPr>
        <w:t>Дума Нижнеилимского муниципального округа</w:t>
      </w:r>
    </w:p>
    <w:p w:rsidR="000A2536" w:rsidRPr="001848C2" w:rsidRDefault="000A2536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1848C2">
        <w:rPr>
          <w:sz w:val="24"/>
          <w:szCs w:val="24"/>
        </w:rPr>
        <w:t>РЕШИЛА:</w:t>
      </w:r>
    </w:p>
    <w:p w:rsidR="00810B91" w:rsidRPr="001848C2" w:rsidRDefault="00810B91" w:rsidP="00217F8F">
      <w:pPr>
        <w:pStyle w:val="40"/>
        <w:shd w:val="clear" w:color="auto" w:fill="auto"/>
        <w:tabs>
          <w:tab w:val="left" w:pos="8931"/>
        </w:tabs>
        <w:spacing w:before="0" w:line="240" w:lineRule="auto"/>
        <w:ind w:right="380"/>
        <w:rPr>
          <w:sz w:val="24"/>
          <w:szCs w:val="24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</w:rPr>
        <w:t xml:space="preserve">1. </w:t>
      </w:r>
      <w:r w:rsidR="001025A4" w:rsidRPr="001848C2">
        <w:rPr>
          <w:b w:val="0"/>
          <w:sz w:val="24"/>
          <w:szCs w:val="24"/>
        </w:rPr>
        <w:t xml:space="preserve">Утвердить ликвидационный баланс </w:t>
      </w:r>
      <w:r w:rsidR="008F5F12">
        <w:rPr>
          <w:b w:val="0"/>
          <w:sz w:val="24"/>
          <w:szCs w:val="24"/>
        </w:rPr>
        <w:t>администрации</w:t>
      </w:r>
      <w:r w:rsidR="006932D3" w:rsidRPr="001848C2">
        <w:rPr>
          <w:b w:val="0"/>
          <w:sz w:val="24"/>
          <w:szCs w:val="24"/>
        </w:rPr>
        <w:t xml:space="preserve">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1025A4" w:rsidRPr="001848C2">
        <w:rPr>
          <w:b w:val="0"/>
          <w:sz w:val="24"/>
          <w:szCs w:val="24"/>
        </w:rPr>
        <w:t xml:space="preserve"> (ОГРН </w:t>
      </w:r>
      <w:r w:rsidR="008F5F12" w:rsidRPr="008F5F12">
        <w:rPr>
          <w:b w:val="0"/>
          <w:sz w:val="24"/>
          <w:szCs w:val="24"/>
        </w:rPr>
        <w:t>1063847000095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8F5F12">
        <w:rPr>
          <w:b w:val="0"/>
          <w:sz w:val="24"/>
          <w:szCs w:val="24"/>
        </w:rPr>
        <w:t>2</w:t>
      </w:r>
      <w:r w:rsidR="009E0A79">
        <w:rPr>
          <w:b w:val="0"/>
          <w:sz w:val="24"/>
          <w:szCs w:val="24"/>
        </w:rPr>
        <w:t>8</w:t>
      </w:r>
      <w:r w:rsidR="00D614E3">
        <w:rPr>
          <w:b w:val="0"/>
          <w:sz w:val="24"/>
          <w:szCs w:val="24"/>
        </w:rPr>
        <w:t xml:space="preserve"> </w:t>
      </w:r>
      <w:r w:rsidR="008F5F12">
        <w:rPr>
          <w:b w:val="0"/>
          <w:sz w:val="24"/>
          <w:szCs w:val="24"/>
        </w:rPr>
        <w:t>февраля</w:t>
      </w:r>
      <w:r w:rsidR="001025A4" w:rsidRPr="001848C2">
        <w:rPr>
          <w:b w:val="0"/>
          <w:sz w:val="24"/>
          <w:szCs w:val="24"/>
        </w:rPr>
        <w:t xml:space="preserve"> 202</w:t>
      </w:r>
      <w:r w:rsidR="008F5F12">
        <w:rPr>
          <w:b w:val="0"/>
          <w:sz w:val="24"/>
          <w:szCs w:val="24"/>
        </w:rPr>
        <w:t>6</w:t>
      </w:r>
      <w:r w:rsidR="001025A4" w:rsidRPr="001848C2">
        <w:rPr>
          <w:b w:val="0"/>
          <w:sz w:val="24"/>
          <w:szCs w:val="24"/>
        </w:rPr>
        <w:t xml:space="preserve"> года </w:t>
      </w:r>
      <w:r w:rsidR="00831C59">
        <w:rPr>
          <w:b w:val="0"/>
          <w:sz w:val="24"/>
          <w:szCs w:val="24"/>
        </w:rPr>
        <w:t>(прилагается).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8F5F12">
        <w:rPr>
          <w:b w:val="0"/>
          <w:color w:val="000000"/>
          <w:sz w:val="24"/>
          <w:szCs w:val="24"/>
          <w:lang w:bidi="ru-RU"/>
        </w:rPr>
        <w:t>Бежинарову</w:t>
      </w:r>
      <w:proofErr w:type="spellEnd"/>
      <w:r w:rsidR="008F5F12">
        <w:rPr>
          <w:b w:val="0"/>
          <w:color w:val="000000"/>
          <w:sz w:val="24"/>
          <w:szCs w:val="24"/>
          <w:lang w:bidi="ru-RU"/>
        </w:rPr>
        <w:t xml:space="preserve"> Д.А.)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обеспечить направление в регистрирующий орган (ФНС России) уведомления о составлении ликвидационного баланса </w:t>
      </w:r>
      <w:r w:rsidR="008F5F12">
        <w:rPr>
          <w:b w:val="0"/>
          <w:color w:val="000000"/>
          <w:sz w:val="24"/>
          <w:szCs w:val="24"/>
          <w:lang w:bidi="ru-RU"/>
        </w:rPr>
        <w:t>администрации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831C59">
        <w:rPr>
          <w:b w:val="0"/>
          <w:color w:val="000000"/>
          <w:sz w:val="24"/>
          <w:szCs w:val="24"/>
          <w:lang w:bidi="ru-RU"/>
        </w:rPr>
        <w:t>Новоигирминского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1848C2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0A2536" w:rsidP="000A2536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0A2536">
        <w:rPr>
          <w:b w:val="0"/>
          <w:color w:val="000000"/>
          <w:sz w:val="24"/>
          <w:szCs w:val="24"/>
          <w:lang w:bidi="ru-RU"/>
        </w:rPr>
        <w:t>4. 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деятельностью Думы Нижнеилимского муниципального округа.</w:t>
      </w:r>
    </w:p>
    <w:p w:rsidR="00810B91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217F8F" w:rsidRPr="001848C2" w:rsidRDefault="00217F8F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1848C2" w:rsidP="00E33D71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0" w:name="bookmark2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9E0A79">
      <w:pPr>
        <w:pStyle w:val="20"/>
        <w:shd w:val="clear" w:color="auto" w:fill="auto"/>
        <w:spacing w:before="0"/>
        <w:ind w:left="5664" w:firstLine="708"/>
        <w:jc w:val="center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D00624">
        <w:rPr>
          <w:b w:val="0"/>
          <w:color w:val="000000"/>
          <w:sz w:val="24"/>
          <w:szCs w:val="24"/>
          <w:lang w:bidi="ru-RU"/>
        </w:rPr>
        <w:t>30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9E0A79">
        <w:rPr>
          <w:b w:val="0"/>
          <w:color w:val="000000"/>
          <w:sz w:val="24"/>
          <w:szCs w:val="24"/>
          <w:lang w:bidi="ru-RU"/>
        </w:rPr>
        <w:t>апреля</w:t>
      </w:r>
      <w:r w:rsidR="00E33D71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8F5F12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D00624">
        <w:rPr>
          <w:b w:val="0"/>
          <w:color w:val="000000"/>
          <w:sz w:val="24"/>
          <w:szCs w:val="24"/>
          <w:lang w:bidi="ru-RU"/>
        </w:rPr>
        <w:t xml:space="preserve"> </w:t>
      </w:r>
      <w:r w:rsidR="00FD0CF3">
        <w:rPr>
          <w:b w:val="0"/>
          <w:color w:val="000000"/>
          <w:sz w:val="24"/>
          <w:szCs w:val="24"/>
          <w:lang w:bidi="ru-RU"/>
        </w:rPr>
        <w:t>225</w:t>
      </w:r>
      <w:bookmarkStart w:id="1" w:name="_GoBack"/>
      <w:bookmarkEnd w:id="1"/>
      <w:r w:rsidR="009E0A79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0A2536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831C59" w:rsidRPr="000A2536" w:rsidRDefault="00551D7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Л</w:t>
      </w:r>
      <w:r w:rsidR="00F53E54" w:rsidRPr="000A2536">
        <w:rPr>
          <w:color w:val="000000"/>
          <w:sz w:val="24"/>
          <w:szCs w:val="24"/>
          <w:lang w:bidi="ru-RU"/>
        </w:rPr>
        <w:t>иквидационный баланс</w:t>
      </w:r>
      <w:r w:rsidR="00810B91" w:rsidRPr="000A2536">
        <w:rPr>
          <w:color w:val="000000"/>
          <w:sz w:val="24"/>
          <w:szCs w:val="24"/>
          <w:lang w:bidi="ru-RU"/>
        </w:rPr>
        <w:br/>
      </w:r>
      <w:r w:rsidR="008F5F12" w:rsidRPr="000A2536">
        <w:rPr>
          <w:color w:val="000000"/>
          <w:sz w:val="24"/>
          <w:szCs w:val="24"/>
          <w:lang w:bidi="ru-RU"/>
        </w:rPr>
        <w:t>администрации</w:t>
      </w:r>
      <w:r w:rsidR="006932D3" w:rsidRPr="000A2536">
        <w:rPr>
          <w:color w:val="000000"/>
          <w:sz w:val="24"/>
          <w:szCs w:val="24"/>
          <w:lang w:bidi="ru-RU"/>
        </w:rPr>
        <w:t xml:space="preserve"> </w:t>
      </w:r>
      <w:r w:rsidR="00831C59" w:rsidRPr="000A2536">
        <w:rPr>
          <w:color w:val="000000"/>
          <w:sz w:val="24"/>
          <w:szCs w:val="24"/>
          <w:lang w:bidi="ru-RU"/>
        </w:rPr>
        <w:t>Новоигирминского</w:t>
      </w:r>
      <w:r w:rsidR="006932D3" w:rsidRPr="000A2536">
        <w:rPr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0A2536">
        <w:rPr>
          <w:sz w:val="24"/>
          <w:szCs w:val="24"/>
        </w:rPr>
        <w:t xml:space="preserve"> Нижнеилимского района</w:t>
      </w:r>
    </w:p>
    <w:p w:rsidR="00831C59" w:rsidRPr="000A2536" w:rsidRDefault="00831C59" w:rsidP="00831C59">
      <w:pPr>
        <w:widowControl w:val="0"/>
        <w:autoSpaceDE w:val="0"/>
        <w:autoSpaceDN w:val="0"/>
        <w:jc w:val="center"/>
        <w:rPr>
          <w:b/>
          <w:bCs/>
          <w:snapToGrid w:val="0"/>
          <w:sz w:val="24"/>
          <w:szCs w:val="24"/>
        </w:rPr>
      </w:pPr>
      <w:r w:rsidRPr="000A2536">
        <w:rPr>
          <w:b/>
          <w:bCs/>
          <w:color w:val="000000"/>
          <w:sz w:val="24"/>
          <w:szCs w:val="24"/>
        </w:rPr>
        <w:t xml:space="preserve">(ОГРН </w:t>
      </w:r>
      <w:r w:rsidR="008F5F12" w:rsidRPr="000A2536">
        <w:rPr>
          <w:b/>
          <w:sz w:val="24"/>
          <w:szCs w:val="24"/>
        </w:rPr>
        <w:t>1063847000095</w:t>
      </w:r>
      <w:r w:rsidRPr="000A2536">
        <w:rPr>
          <w:b/>
          <w:bCs/>
          <w:color w:val="000000"/>
          <w:sz w:val="24"/>
          <w:szCs w:val="24"/>
        </w:rPr>
        <w:t xml:space="preserve">, ИНН/КПП </w:t>
      </w:r>
      <w:r w:rsidR="008F5F12" w:rsidRPr="000A2536">
        <w:rPr>
          <w:b/>
          <w:bCs/>
          <w:snapToGrid w:val="0"/>
          <w:sz w:val="24"/>
          <w:szCs w:val="24"/>
        </w:rPr>
        <w:t>3834011005</w:t>
      </w:r>
      <w:r w:rsidRPr="000A2536">
        <w:rPr>
          <w:b/>
          <w:bCs/>
          <w:color w:val="000000"/>
          <w:sz w:val="24"/>
          <w:szCs w:val="24"/>
        </w:rPr>
        <w:t>/</w:t>
      </w:r>
      <w:r w:rsidR="008F5F12" w:rsidRPr="000A2536">
        <w:rPr>
          <w:b/>
          <w:bCs/>
          <w:snapToGrid w:val="0"/>
          <w:sz w:val="24"/>
          <w:szCs w:val="24"/>
        </w:rPr>
        <w:t>383401001</w:t>
      </w:r>
      <w:r w:rsidRPr="000A2536">
        <w:rPr>
          <w:b/>
          <w:bCs/>
          <w:color w:val="000000"/>
          <w:sz w:val="24"/>
          <w:szCs w:val="24"/>
        </w:rPr>
        <w:t>)</w:t>
      </w:r>
    </w:p>
    <w:p w:rsidR="00F94000" w:rsidRPr="000A2536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0A2536">
        <w:rPr>
          <w:color w:val="000000"/>
          <w:sz w:val="24"/>
          <w:szCs w:val="24"/>
          <w:lang w:bidi="ru-RU"/>
        </w:rPr>
        <w:t xml:space="preserve">по состоянию на </w:t>
      </w:r>
      <w:r w:rsidR="008F5F12" w:rsidRPr="000A2536">
        <w:rPr>
          <w:color w:val="000000"/>
          <w:sz w:val="24"/>
          <w:szCs w:val="24"/>
          <w:lang w:bidi="ru-RU"/>
        </w:rPr>
        <w:t>2</w:t>
      </w:r>
      <w:r w:rsidR="009E0A79">
        <w:rPr>
          <w:color w:val="000000"/>
          <w:sz w:val="24"/>
          <w:szCs w:val="24"/>
          <w:lang w:bidi="ru-RU"/>
        </w:rPr>
        <w:t>8</w:t>
      </w:r>
      <w:r w:rsidR="008F5F12" w:rsidRPr="000A2536">
        <w:rPr>
          <w:color w:val="000000"/>
          <w:sz w:val="24"/>
          <w:szCs w:val="24"/>
          <w:lang w:bidi="ru-RU"/>
        </w:rPr>
        <w:t xml:space="preserve"> февраля</w:t>
      </w:r>
      <w:r w:rsidRPr="000A2536">
        <w:rPr>
          <w:color w:val="000000"/>
          <w:sz w:val="24"/>
          <w:szCs w:val="24"/>
          <w:lang w:bidi="ru-RU"/>
        </w:rPr>
        <w:t xml:space="preserve"> 202</w:t>
      </w:r>
      <w:r w:rsidR="008F5F12" w:rsidRPr="000A2536">
        <w:rPr>
          <w:color w:val="000000"/>
          <w:sz w:val="24"/>
          <w:szCs w:val="24"/>
          <w:lang w:bidi="ru-RU"/>
        </w:rPr>
        <w:t>6</w:t>
      </w:r>
      <w:r w:rsidRPr="000A2536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0A2536" w:rsidSect="00217F8F">
      <w:pgSz w:w="11907" w:h="16840" w:code="9"/>
      <w:pgMar w:top="284" w:right="567" w:bottom="142" w:left="1276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95ED6"/>
    <w:rsid w:val="000A2536"/>
    <w:rsid w:val="000A589D"/>
    <w:rsid w:val="000B1EC6"/>
    <w:rsid w:val="000B41F7"/>
    <w:rsid w:val="000E14EB"/>
    <w:rsid w:val="000F721B"/>
    <w:rsid w:val="001025A4"/>
    <w:rsid w:val="00102A2B"/>
    <w:rsid w:val="0011385D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17F8F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1D74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1C59"/>
    <w:rsid w:val="00837608"/>
    <w:rsid w:val="0084778A"/>
    <w:rsid w:val="00847849"/>
    <w:rsid w:val="008560ED"/>
    <w:rsid w:val="0087220D"/>
    <w:rsid w:val="00882288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8F5F12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0A79"/>
    <w:rsid w:val="009E67C9"/>
    <w:rsid w:val="00A02A11"/>
    <w:rsid w:val="00A03A3A"/>
    <w:rsid w:val="00A16361"/>
    <w:rsid w:val="00A802CA"/>
    <w:rsid w:val="00AA116B"/>
    <w:rsid w:val="00AA1882"/>
    <w:rsid w:val="00AB3A9B"/>
    <w:rsid w:val="00AB6899"/>
    <w:rsid w:val="00AD45E9"/>
    <w:rsid w:val="00AE47F5"/>
    <w:rsid w:val="00AF13E4"/>
    <w:rsid w:val="00B26E48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6FAC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0624"/>
    <w:rsid w:val="00D010B7"/>
    <w:rsid w:val="00D02FA4"/>
    <w:rsid w:val="00D03794"/>
    <w:rsid w:val="00D138C2"/>
    <w:rsid w:val="00D16519"/>
    <w:rsid w:val="00D21B53"/>
    <w:rsid w:val="00D365E5"/>
    <w:rsid w:val="00D402C0"/>
    <w:rsid w:val="00D458EC"/>
    <w:rsid w:val="00D51339"/>
    <w:rsid w:val="00D52CF0"/>
    <w:rsid w:val="00D555FA"/>
    <w:rsid w:val="00D614E3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33D71"/>
    <w:rsid w:val="00E62D5A"/>
    <w:rsid w:val="00E63BC8"/>
    <w:rsid w:val="00E92854"/>
    <w:rsid w:val="00EA5966"/>
    <w:rsid w:val="00EA6245"/>
    <w:rsid w:val="00EB3085"/>
    <w:rsid w:val="00EB5777"/>
    <w:rsid w:val="00EB72C7"/>
    <w:rsid w:val="00EB74D5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4533"/>
    <w:rsid w:val="00FC53B2"/>
    <w:rsid w:val="00FC68EB"/>
    <w:rsid w:val="00FD03BD"/>
    <w:rsid w:val="00FD0CF3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1D00B"/>
  <w15:docId w15:val="{4F9A2828-665B-4259-A850-389FEBE5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6E4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49D23-73CB-4969-97AA-71E1891C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320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Duma</cp:lastModifiedBy>
  <cp:revision>8</cp:revision>
  <cp:lastPrinted>2026-04-27T07:31:00Z</cp:lastPrinted>
  <dcterms:created xsi:type="dcterms:W3CDTF">2026-04-01T03:19:00Z</dcterms:created>
  <dcterms:modified xsi:type="dcterms:W3CDTF">2026-04-30T10:52:00Z</dcterms:modified>
</cp:coreProperties>
</file>